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604 K-Pop Юніори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Ольга Дробиш (Київ) \ Olha LeRoy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#836 Поліна Кучеренко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